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FD6" w:rsidRDefault="00CB3A06" w:rsidP="00614FD6">
      <w:pPr>
        <w:widowControl w:val="0"/>
        <w:spacing w:line="240" w:lineRule="auto"/>
        <w:rPr>
          <w:rFonts w:ascii="Times" w:hAnsi="Times" w:cs="Times"/>
          <w:sz w:val="24"/>
          <w:szCs w:val="24"/>
        </w:rPr>
      </w:pPr>
      <w:r>
        <w:rPr>
          <w:rFonts w:ascii="Times" w:hAnsi="Times" w:cs="Times"/>
          <w:b/>
          <w:bCs/>
          <w:sz w:val="24"/>
          <w:szCs w:val="24"/>
        </w:rPr>
        <w:t xml:space="preserve">Biểu số: 0213b.N/BNV-QG </w:t>
      </w:r>
      <w:r w:rsidR="00614FD6">
        <w:rPr>
          <w:rFonts w:ascii="Times" w:hAnsi="Times" w:cs="Times"/>
          <w:b/>
          <w:bCs/>
          <w:sz w:val="24"/>
          <w:szCs w:val="24"/>
        </w:rPr>
        <w:tab/>
      </w:r>
      <w:r w:rsidR="00614FD6">
        <w:rPr>
          <w:rFonts w:ascii="Times" w:hAnsi="Times" w:cs="Times"/>
          <w:b/>
          <w:bCs/>
          <w:sz w:val="24"/>
          <w:szCs w:val="24"/>
        </w:rPr>
        <w:tab/>
      </w:r>
      <w:r w:rsidR="00614FD6">
        <w:rPr>
          <w:rFonts w:ascii="Times" w:hAnsi="Times" w:cs="Times"/>
          <w:b/>
          <w:bCs/>
          <w:sz w:val="24"/>
          <w:szCs w:val="24"/>
        </w:rPr>
        <w:tab/>
      </w:r>
      <w:r w:rsidR="00614FD6">
        <w:rPr>
          <w:rFonts w:ascii="Times" w:hAnsi="Times" w:cs="Times"/>
          <w:b/>
          <w:bCs/>
          <w:sz w:val="24"/>
          <w:szCs w:val="24"/>
        </w:rPr>
        <w:tab/>
      </w:r>
      <w:r w:rsidR="00614FD6">
        <w:rPr>
          <w:rFonts w:ascii="Times" w:hAnsi="Times" w:cs="Times"/>
          <w:b/>
          <w:bCs/>
          <w:sz w:val="24"/>
          <w:szCs w:val="24"/>
        </w:rPr>
        <w:tab/>
      </w:r>
      <w:r w:rsidR="00614FD6">
        <w:rPr>
          <w:rFonts w:ascii="Times" w:hAnsi="Times" w:cs="Times"/>
          <w:b/>
          <w:bCs/>
          <w:sz w:val="24"/>
          <w:szCs w:val="24"/>
        </w:rPr>
        <w:tab/>
      </w:r>
      <w:r w:rsidR="00614FD6">
        <w:rPr>
          <w:rFonts w:ascii="Times" w:hAnsi="Times" w:cs="Times"/>
          <w:b/>
          <w:bCs/>
          <w:sz w:val="24"/>
          <w:szCs w:val="24"/>
        </w:rPr>
        <w:tab/>
      </w:r>
      <w:r w:rsidR="00614FD6">
        <w:rPr>
          <w:rFonts w:ascii="Times" w:hAnsi="Times" w:cs="Times"/>
          <w:b/>
          <w:bCs/>
          <w:sz w:val="24"/>
          <w:szCs w:val="24"/>
        </w:rPr>
        <w:tab/>
      </w:r>
      <w:r w:rsidR="00614FD6">
        <w:rPr>
          <w:rFonts w:ascii="Times" w:hAnsi="Times" w:cs="Times"/>
          <w:b/>
          <w:bCs/>
          <w:sz w:val="24"/>
          <w:szCs w:val="24"/>
        </w:rPr>
        <w:tab/>
      </w:r>
      <w:r w:rsidR="00614FD6">
        <w:rPr>
          <w:rFonts w:ascii="Times" w:hAnsi="Times" w:cs="Times"/>
          <w:b/>
          <w:bCs/>
          <w:sz w:val="24"/>
          <w:szCs w:val="24"/>
        </w:rPr>
        <w:tab/>
      </w:r>
      <w:r w:rsidR="00614FD6">
        <w:rPr>
          <w:rFonts w:ascii="Times" w:hAnsi="Times" w:cs="Times"/>
          <w:b/>
          <w:bCs/>
          <w:sz w:val="24"/>
          <w:szCs w:val="24"/>
        </w:rPr>
        <w:tab/>
      </w:r>
      <w:proofErr w:type="gramStart"/>
      <w:r w:rsidR="00614FD6">
        <w:rPr>
          <w:rFonts w:ascii="Times" w:hAnsi="Times" w:cs="Times"/>
          <w:sz w:val="24"/>
          <w:szCs w:val="24"/>
        </w:rPr>
        <w:t>Đơn</w:t>
      </w:r>
      <w:proofErr w:type="gramEnd"/>
      <w:r w:rsidR="00614FD6">
        <w:rPr>
          <w:rFonts w:ascii="Times" w:hAnsi="Times" w:cs="Times"/>
          <w:sz w:val="24"/>
          <w:szCs w:val="24"/>
        </w:rPr>
        <w:t xml:space="preserve"> vị báo cáo: </w:t>
      </w:r>
    </w:p>
    <w:p w:rsidR="00614FD6" w:rsidRDefault="00CB3A06" w:rsidP="00614FD6">
      <w:pPr>
        <w:widowControl w:val="0"/>
        <w:spacing w:line="240" w:lineRule="auto"/>
        <w:rPr>
          <w:rFonts w:ascii="Times" w:hAnsi="Times" w:cs="Times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 xml:space="preserve">Ban hành </w:t>
      </w:r>
      <w:proofErr w:type="gramStart"/>
      <w:r>
        <w:rPr>
          <w:rFonts w:ascii="Times" w:hAnsi="Times" w:cs="Times"/>
          <w:sz w:val="24"/>
          <w:szCs w:val="24"/>
        </w:rPr>
        <w:t>theo</w:t>
      </w:r>
      <w:proofErr w:type="gramEnd"/>
      <w:r>
        <w:rPr>
          <w:rFonts w:ascii="Times" w:hAnsi="Times" w:cs="Times"/>
          <w:sz w:val="24"/>
          <w:szCs w:val="24"/>
        </w:rPr>
        <w:t xml:space="preserve"> Thông tư số </w:t>
      </w:r>
      <w:r w:rsidR="00614FD6">
        <w:rPr>
          <w:rFonts w:ascii="Times" w:hAnsi="Times" w:cs="Times"/>
          <w:sz w:val="24"/>
          <w:szCs w:val="24"/>
        </w:rPr>
        <w:tab/>
      </w:r>
      <w:r w:rsidR="00614FD6">
        <w:rPr>
          <w:rFonts w:ascii="Times" w:hAnsi="Times" w:cs="Times"/>
          <w:sz w:val="24"/>
          <w:szCs w:val="24"/>
        </w:rPr>
        <w:tab/>
      </w:r>
      <w:r w:rsidR="00614FD6">
        <w:rPr>
          <w:rFonts w:ascii="Times" w:hAnsi="Times" w:cs="Times"/>
          <w:sz w:val="24"/>
          <w:szCs w:val="24"/>
        </w:rPr>
        <w:tab/>
      </w:r>
      <w:r w:rsidR="00614FD6">
        <w:rPr>
          <w:rFonts w:ascii="Times" w:hAnsi="Times" w:cs="Times"/>
          <w:sz w:val="24"/>
          <w:szCs w:val="24"/>
        </w:rPr>
        <w:tab/>
      </w:r>
      <w:r w:rsidR="00614FD6">
        <w:rPr>
          <w:rFonts w:ascii="Times" w:hAnsi="Times" w:cs="Times"/>
          <w:sz w:val="24"/>
          <w:szCs w:val="24"/>
        </w:rPr>
        <w:tab/>
      </w:r>
      <w:r w:rsidR="00614FD6">
        <w:rPr>
          <w:rFonts w:ascii="Times" w:hAnsi="Times" w:cs="Times"/>
          <w:sz w:val="24"/>
          <w:szCs w:val="24"/>
        </w:rPr>
        <w:tab/>
      </w:r>
      <w:r w:rsidR="00614FD6">
        <w:rPr>
          <w:rFonts w:ascii="Times" w:hAnsi="Times" w:cs="Times"/>
          <w:sz w:val="24"/>
          <w:szCs w:val="24"/>
        </w:rPr>
        <w:tab/>
      </w:r>
      <w:r w:rsidR="00614FD6">
        <w:rPr>
          <w:rFonts w:ascii="Times" w:hAnsi="Times" w:cs="Times"/>
          <w:sz w:val="24"/>
          <w:szCs w:val="24"/>
        </w:rPr>
        <w:tab/>
      </w:r>
      <w:r w:rsidR="00614FD6">
        <w:rPr>
          <w:rFonts w:ascii="Times" w:hAnsi="Times" w:cs="Times"/>
          <w:sz w:val="24"/>
          <w:szCs w:val="24"/>
        </w:rPr>
        <w:tab/>
      </w:r>
      <w:r w:rsidR="00614FD6">
        <w:rPr>
          <w:rFonts w:ascii="Times" w:hAnsi="Times" w:cs="Times"/>
          <w:sz w:val="24"/>
          <w:szCs w:val="24"/>
        </w:rPr>
        <w:tab/>
      </w:r>
      <w:r w:rsidR="00614FD6">
        <w:rPr>
          <w:rFonts w:ascii="Times" w:hAnsi="Times" w:cs="Times"/>
          <w:sz w:val="24"/>
          <w:szCs w:val="24"/>
        </w:rPr>
        <w:tab/>
      </w:r>
      <w:r w:rsidR="00614FD6">
        <w:rPr>
          <w:rFonts w:ascii="Times" w:hAnsi="Times" w:cs="Times"/>
          <w:sz w:val="24"/>
          <w:szCs w:val="24"/>
        </w:rPr>
        <w:t xml:space="preserve">Đơn vị nhận báo cáo: </w:t>
      </w:r>
    </w:p>
    <w:p w:rsidR="00614FD6" w:rsidRDefault="00CB3A06" w:rsidP="00614FD6">
      <w:pPr>
        <w:widowControl w:val="0"/>
        <w:spacing w:line="240" w:lineRule="auto"/>
        <w:rPr>
          <w:rFonts w:ascii="Times" w:hAnsi="Times" w:cs="Times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 xml:space="preserve">2/2023/TT-BNV ngày 23/3/2023 </w:t>
      </w:r>
    </w:p>
    <w:p w:rsidR="00A77B3E" w:rsidRDefault="00CB3A06" w:rsidP="00614FD6">
      <w:pPr>
        <w:widowControl w:val="0"/>
        <w:spacing w:line="240" w:lineRule="auto"/>
        <w:rPr>
          <w:rFonts w:ascii="Times" w:hAnsi="Times" w:cs="Times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 xml:space="preserve">Ngày nhận báo cáo: Ngày 15 tháng 3 năm sau </w:t>
      </w:r>
    </w:p>
    <w:p w:rsidR="00A77B3E" w:rsidRDefault="00CB3A06" w:rsidP="00614FD6">
      <w:pPr>
        <w:widowControl w:val="0"/>
        <w:spacing w:before="120" w:line="230" w:lineRule="auto"/>
        <w:jc w:val="center"/>
        <w:rPr>
          <w:rFonts w:ascii="Times" w:hAnsi="Times" w:cs="Times"/>
          <w:b/>
          <w:bCs/>
          <w:sz w:val="24"/>
          <w:szCs w:val="24"/>
        </w:rPr>
      </w:pPr>
      <w:r>
        <w:rPr>
          <w:rFonts w:ascii="Times" w:hAnsi="Times" w:cs="Times"/>
          <w:b/>
          <w:bCs/>
          <w:sz w:val="24"/>
          <w:szCs w:val="24"/>
        </w:rPr>
        <w:t xml:space="preserve">TỶ LỆ CƠ QUAN </w:t>
      </w:r>
      <w:proofErr w:type="gramStart"/>
      <w:r>
        <w:rPr>
          <w:rFonts w:ascii="Times" w:hAnsi="Times" w:cs="Times"/>
          <w:b/>
          <w:bCs/>
          <w:sz w:val="24"/>
          <w:szCs w:val="24"/>
        </w:rPr>
        <w:t>CHÍNH  QUYỀN</w:t>
      </w:r>
      <w:proofErr w:type="gramEnd"/>
      <w:r>
        <w:rPr>
          <w:rFonts w:ascii="Times" w:hAnsi="Times" w:cs="Times"/>
          <w:b/>
          <w:bCs/>
          <w:sz w:val="24"/>
          <w:szCs w:val="24"/>
        </w:rPr>
        <w:t xml:space="preserve"> ĐỊA PH</w:t>
      </w:r>
      <w:r w:rsidR="00614FD6">
        <w:rPr>
          <w:rFonts w:ascii="Times" w:hAnsi="Times" w:cs="Times"/>
          <w:b/>
          <w:bCs/>
          <w:sz w:val="24"/>
          <w:szCs w:val="24"/>
        </w:rPr>
        <w:t>Ư</w:t>
      </w:r>
      <w:r>
        <w:rPr>
          <w:rFonts w:ascii="Times" w:hAnsi="Times" w:cs="Times"/>
          <w:b/>
          <w:bCs/>
          <w:sz w:val="24"/>
          <w:szCs w:val="24"/>
        </w:rPr>
        <w:t>ƠNG CÁC  CẤP CÓ LÃNH ĐẠO CHỦ  CHỐT LÀ NỮ</w:t>
      </w:r>
    </w:p>
    <w:p w:rsidR="00A77B3E" w:rsidRDefault="00CB3A06" w:rsidP="00614FD6">
      <w:pPr>
        <w:widowControl w:val="0"/>
        <w:spacing w:before="1" w:line="240" w:lineRule="auto"/>
        <w:jc w:val="center"/>
        <w:rPr>
          <w:rFonts w:ascii="Times" w:hAnsi="Times" w:cs="Times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>Năm</w:t>
      </w:r>
      <w:proofErr w:type="gramStart"/>
      <w:r>
        <w:rPr>
          <w:rFonts w:ascii="Times" w:hAnsi="Times" w:cs="Times"/>
          <w:sz w:val="24"/>
          <w:szCs w:val="24"/>
        </w:rPr>
        <w:t>:…</w:t>
      </w:r>
      <w:proofErr w:type="gramEnd"/>
    </w:p>
    <w:p w:rsidR="00A77B3E" w:rsidRDefault="00CB3A06" w:rsidP="00614FD6">
      <w:pPr>
        <w:widowControl w:val="0"/>
        <w:spacing w:before="120" w:line="240" w:lineRule="auto"/>
        <w:ind w:right="1162"/>
        <w:jc w:val="right"/>
        <w:rPr>
          <w:rFonts w:ascii="Times" w:hAnsi="Times" w:cs="Times"/>
          <w:i/>
          <w:iCs/>
          <w:sz w:val="24"/>
          <w:szCs w:val="24"/>
        </w:rPr>
      </w:pPr>
      <w:r>
        <w:rPr>
          <w:rFonts w:ascii="Times" w:hAnsi="Times" w:cs="Times"/>
          <w:i/>
          <w:iCs/>
          <w:sz w:val="24"/>
          <w:szCs w:val="24"/>
        </w:rPr>
        <w:t>Đơn vị tính</w:t>
      </w:r>
      <w:proofErr w:type="gramStart"/>
      <w:r>
        <w:rPr>
          <w:rFonts w:ascii="Times" w:hAnsi="Times" w:cs="Times"/>
          <w:i/>
          <w:iCs/>
          <w:sz w:val="24"/>
          <w:szCs w:val="24"/>
        </w:rPr>
        <w:t>:-</w:t>
      </w:r>
      <w:proofErr w:type="gramEnd"/>
      <w:r>
        <w:rPr>
          <w:rFonts w:ascii="Times" w:hAnsi="Times" w:cs="Times"/>
          <w:i/>
          <w:iCs/>
          <w:sz w:val="24"/>
          <w:szCs w:val="24"/>
        </w:rPr>
        <w:t xml:space="preserve"> Cơ quan </w:t>
      </w:r>
    </w:p>
    <w:p w:rsidR="00A77B3E" w:rsidRDefault="00CB3A06">
      <w:pPr>
        <w:widowControl w:val="0"/>
        <w:spacing w:line="240" w:lineRule="auto"/>
        <w:ind w:right="1225"/>
        <w:jc w:val="right"/>
        <w:rPr>
          <w:rFonts w:ascii="Times" w:hAnsi="Times" w:cs="Times"/>
          <w:i/>
          <w:iCs/>
          <w:sz w:val="24"/>
          <w:szCs w:val="24"/>
        </w:rPr>
      </w:pPr>
      <w:r>
        <w:rPr>
          <w:rFonts w:ascii="Times" w:hAnsi="Times" w:cs="Times"/>
          <w:i/>
          <w:iCs/>
          <w:sz w:val="24"/>
          <w:szCs w:val="24"/>
        </w:rPr>
        <w:t xml:space="preserve">- Tỷ lệ % </w:t>
      </w:r>
    </w:p>
    <w:p w:rsidR="00614FD6" w:rsidRDefault="00614FD6">
      <w:pPr>
        <w:widowControl w:val="0"/>
        <w:spacing w:line="240" w:lineRule="auto"/>
        <w:ind w:right="1225"/>
        <w:jc w:val="right"/>
        <w:rPr>
          <w:rFonts w:ascii="Times" w:hAnsi="Times" w:cs="Times"/>
          <w:i/>
          <w:iCs/>
          <w:sz w:val="24"/>
          <w:szCs w:val="24"/>
        </w:rPr>
      </w:pPr>
      <w:bookmarkStart w:id="0" w:name="_GoBack"/>
      <w:bookmarkEnd w:id="0"/>
    </w:p>
    <w:tbl>
      <w:tblPr>
        <w:tblW w:w="48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0" w:type="dxa"/>
        </w:tblCellMar>
        <w:tblLook w:val="04A0" w:firstRow="1" w:lastRow="0" w:firstColumn="1" w:lastColumn="0" w:noHBand="0" w:noVBand="1"/>
      </w:tblPr>
      <w:tblGrid>
        <w:gridCol w:w="5111"/>
        <w:gridCol w:w="1423"/>
        <w:gridCol w:w="1900"/>
        <w:gridCol w:w="2586"/>
        <w:gridCol w:w="2306"/>
        <w:gridCol w:w="1943"/>
      </w:tblGrid>
      <w:tr w:rsidR="00A77B3E" w:rsidTr="00BD4149">
        <w:trPr>
          <w:trHeight w:val="576"/>
        </w:trPr>
        <w:tc>
          <w:tcPr>
            <w:tcW w:w="5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i/>
                <w:iCs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CB3A06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Mã số </w:t>
            </w:r>
          </w:p>
        </w:tc>
        <w:tc>
          <w:tcPr>
            <w:tcW w:w="1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CB3A06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Tổng số 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CB3A06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Cấp tỉnh </w:t>
            </w:r>
          </w:p>
        </w:tc>
        <w:tc>
          <w:tcPr>
            <w:tcW w:w="2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CB3A06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Cấp huyện 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CB3A06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>Cấp xã</w:t>
            </w:r>
          </w:p>
        </w:tc>
      </w:tr>
      <w:tr w:rsidR="00A77B3E" w:rsidTr="00BD4149">
        <w:trPr>
          <w:trHeight w:val="576"/>
        </w:trPr>
        <w:tc>
          <w:tcPr>
            <w:tcW w:w="5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CB3A06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A 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CB3A06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B </w:t>
            </w:r>
          </w:p>
        </w:tc>
        <w:tc>
          <w:tcPr>
            <w:tcW w:w="1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CB3A06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1 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CB3A06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2 </w:t>
            </w:r>
          </w:p>
        </w:tc>
        <w:tc>
          <w:tcPr>
            <w:tcW w:w="2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CB3A06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3 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CB3A06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>4</w:t>
            </w:r>
          </w:p>
        </w:tc>
      </w:tr>
      <w:tr w:rsidR="00A77B3E" w:rsidTr="00BD4149">
        <w:trPr>
          <w:trHeight w:val="578"/>
        </w:trPr>
        <w:tc>
          <w:tcPr>
            <w:tcW w:w="5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CB3A06">
            <w:pPr>
              <w:widowControl w:val="0"/>
              <w:spacing w:line="230" w:lineRule="auto"/>
              <w:ind w:left="112" w:right="175" w:firstLine="16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Số cơ quan chính quyền địa  phương 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CB3A06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>01</w:t>
            </w:r>
          </w:p>
        </w:tc>
        <w:tc>
          <w:tcPr>
            <w:tcW w:w="1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A77B3E" w:rsidTr="00BD4149">
        <w:trPr>
          <w:trHeight w:val="720"/>
        </w:trPr>
        <w:tc>
          <w:tcPr>
            <w:tcW w:w="5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CB3A06">
            <w:pPr>
              <w:widowControl w:val="0"/>
              <w:spacing w:line="230" w:lineRule="auto"/>
              <w:ind w:left="112" w:right="61" w:firstLine="16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>Số cơ quan chính quyền địa  phương có lãnh đạo chủ chốt  là nữ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CB3A06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>02</w:t>
            </w:r>
          </w:p>
        </w:tc>
        <w:tc>
          <w:tcPr>
            <w:tcW w:w="1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A77B3E" w:rsidTr="00BD4149">
        <w:trPr>
          <w:trHeight w:val="790"/>
        </w:trPr>
        <w:tc>
          <w:tcPr>
            <w:tcW w:w="5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CB3A06">
            <w:pPr>
              <w:widowControl w:val="0"/>
              <w:spacing w:line="230" w:lineRule="auto"/>
              <w:ind w:left="117" w:right="179" w:firstLine="3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>Tỷ lệ cơ quan chính quyền  địa phương có lãnh đạo chủ  chốt là nữ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CB3A06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>03</w:t>
            </w:r>
          </w:p>
        </w:tc>
        <w:tc>
          <w:tcPr>
            <w:tcW w:w="1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</w:tbl>
    <w:p w:rsidR="00A77B3E" w:rsidRDefault="00A77B3E">
      <w:pPr>
        <w:widowControl w:val="0"/>
      </w:pPr>
    </w:p>
    <w:p w:rsidR="00A77B3E" w:rsidRDefault="00A77B3E">
      <w:pPr>
        <w:widowControl w:val="0"/>
      </w:pPr>
    </w:p>
    <w:p w:rsidR="00A77B3E" w:rsidRDefault="00A77B3E" w:rsidP="00614FD6">
      <w:pPr>
        <w:widowControl w:val="0"/>
        <w:spacing w:line="240" w:lineRule="auto"/>
        <w:ind w:right="5331"/>
        <w:jc w:val="center"/>
        <w:rPr>
          <w:rFonts w:ascii="Times" w:hAnsi="Times" w:cs="Times"/>
          <w:sz w:val="28"/>
          <w:szCs w:val="28"/>
        </w:rPr>
      </w:pPr>
    </w:p>
    <w:sectPr w:rsidR="00A77B3E" w:rsidSect="00614FD6">
      <w:pgSz w:w="16840" w:h="11900" w:orient="landscape"/>
      <w:pgMar w:top="709" w:right="397" w:bottom="119" w:left="902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B3E"/>
    <w:rsid w:val="00614FD6"/>
    <w:rsid w:val="0093752F"/>
    <w:rsid w:val="00A77B3E"/>
    <w:rsid w:val="00BD4149"/>
    <w:rsid w:val="00CA2A55"/>
    <w:rsid w:val="00CB3A06"/>
    <w:rsid w:val="00DF16B6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locked="1" w:semiHidden="1" w:uiPriority="99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 w:uiPriority="99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</w:latentStyles>
  <w:style w:type="paragraph" w:default="1" w:styleId="Normal">
    <w:name w:val="Normal"/>
    <w:qFormat/>
    <w:pPr>
      <w:spacing w:after="0"/>
    </w:pPr>
    <w:rPr>
      <w:rFonts w:ascii="Arial" w:hAnsi="Arial" w:cs="Arial"/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7B96"/>
    <w:pPr>
      <w:keepNext/>
      <w:keepLines/>
      <w:spacing w:before="480" w:after="120" w:line="240" w:lineRule="auto"/>
      <w:outlineLvl w:val="0"/>
    </w:pPr>
    <w:rPr>
      <w:b/>
      <w:bCs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B96"/>
    <w:pPr>
      <w:keepNext/>
      <w:keepLines/>
      <w:spacing w:before="360" w:after="80" w:line="240" w:lineRule="auto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EF7B96"/>
    <w:pPr>
      <w:keepNext/>
      <w:keepLines/>
      <w:spacing w:before="280" w:after="80" w:line="240" w:lineRule="auto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EF7B96"/>
    <w:pPr>
      <w:keepNext/>
      <w:keepLines/>
      <w:spacing w:before="240" w:after="40" w:line="240" w:lineRule="auto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EF7B96"/>
    <w:pPr>
      <w:keepNext/>
      <w:keepLines/>
      <w:spacing w:before="220" w:after="40" w:line="240" w:lineRule="auto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uiPriority w:val="9"/>
    <w:qFormat/>
    <w:rsid w:val="00EF7B96"/>
    <w:pPr>
      <w:keepNext/>
      <w:keepLines/>
      <w:spacing w:before="200" w:after="40" w:line="240" w:lineRule="auto"/>
      <w:outlineLvl w:val="5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color w:val="000000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inorHAnsi" w:eastAsiaTheme="minorEastAsia" w:hAnsiTheme="minorHAnsi" w:cstheme="minorBidi"/>
      <w:b/>
      <w:b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inorHAnsi" w:eastAsiaTheme="minorEastAsia" w:hAnsiTheme="minorHAnsi" w:cstheme="minorBidi"/>
      <w:b/>
      <w:bCs/>
      <w:color w:val="000000"/>
    </w:rPr>
  </w:style>
  <w:style w:type="paragraph" w:styleId="Title">
    <w:name w:val="Title"/>
    <w:basedOn w:val="Normal"/>
    <w:link w:val="TitleChar"/>
    <w:uiPriority w:val="10"/>
    <w:qFormat/>
    <w:rsid w:val="00EF7B96"/>
    <w:pPr>
      <w:keepNext/>
      <w:keepLines/>
      <w:spacing w:before="480" w:after="120" w:line="240" w:lineRule="auto"/>
    </w:pPr>
    <w:rPr>
      <w:b/>
      <w:bCs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b/>
      <w:bCs/>
      <w:color w:val="000000"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11"/>
    <w:qFormat/>
    <w:rsid w:val="00EF7B96"/>
    <w:pPr>
      <w:keepNext/>
      <w:keepLines/>
      <w:spacing w:before="360" w:after="80" w:line="240" w:lineRule="auto"/>
    </w:pPr>
    <w:rPr>
      <w:rFonts w:ascii="Georgia" w:hAnsi="Georgia" w:cs="Georgia"/>
      <w:i/>
      <w:iCs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locked="1" w:semiHidden="1" w:uiPriority="99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 w:uiPriority="99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</w:latentStyles>
  <w:style w:type="paragraph" w:default="1" w:styleId="Normal">
    <w:name w:val="Normal"/>
    <w:qFormat/>
    <w:pPr>
      <w:spacing w:after="0"/>
    </w:pPr>
    <w:rPr>
      <w:rFonts w:ascii="Arial" w:hAnsi="Arial" w:cs="Arial"/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7B96"/>
    <w:pPr>
      <w:keepNext/>
      <w:keepLines/>
      <w:spacing w:before="480" w:after="120" w:line="240" w:lineRule="auto"/>
      <w:outlineLvl w:val="0"/>
    </w:pPr>
    <w:rPr>
      <w:b/>
      <w:bCs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B96"/>
    <w:pPr>
      <w:keepNext/>
      <w:keepLines/>
      <w:spacing w:before="360" w:after="80" w:line="240" w:lineRule="auto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EF7B96"/>
    <w:pPr>
      <w:keepNext/>
      <w:keepLines/>
      <w:spacing w:before="280" w:after="80" w:line="240" w:lineRule="auto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EF7B96"/>
    <w:pPr>
      <w:keepNext/>
      <w:keepLines/>
      <w:spacing w:before="240" w:after="40" w:line="240" w:lineRule="auto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EF7B96"/>
    <w:pPr>
      <w:keepNext/>
      <w:keepLines/>
      <w:spacing w:before="220" w:after="40" w:line="240" w:lineRule="auto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uiPriority w:val="9"/>
    <w:qFormat/>
    <w:rsid w:val="00EF7B96"/>
    <w:pPr>
      <w:keepNext/>
      <w:keepLines/>
      <w:spacing w:before="200" w:after="40" w:line="240" w:lineRule="auto"/>
      <w:outlineLvl w:val="5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color w:val="000000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inorHAnsi" w:eastAsiaTheme="minorEastAsia" w:hAnsiTheme="minorHAnsi" w:cstheme="minorBidi"/>
      <w:b/>
      <w:b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inorHAnsi" w:eastAsiaTheme="minorEastAsia" w:hAnsiTheme="minorHAnsi" w:cstheme="minorBidi"/>
      <w:b/>
      <w:bCs/>
      <w:color w:val="000000"/>
    </w:rPr>
  </w:style>
  <w:style w:type="paragraph" w:styleId="Title">
    <w:name w:val="Title"/>
    <w:basedOn w:val="Normal"/>
    <w:link w:val="TitleChar"/>
    <w:uiPriority w:val="10"/>
    <w:qFormat/>
    <w:rsid w:val="00EF7B96"/>
    <w:pPr>
      <w:keepNext/>
      <w:keepLines/>
      <w:spacing w:before="480" w:after="120" w:line="240" w:lineRule="auto"/>
    </w:pPr>
    <w:rPr>
      <w:b/>
      <w:bCs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b/>
      <w:bCs/>
      <w:color w:val="000000"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11"/>
    <w:qFormat/>
    <w:rsid w:val="00EF7B96"/>
    <w:pPr>
      <w:keepNext/>
      <w:keepLines/>
      <w:spacing w:before="360" w:after="80" w:line="240" w:lineRule="auto"/>
    </w:pPr>
    <w:rPr>
      <w:rFonts w:ascii="Georgia" w:hAnsi="Georgia" w:cs="Georgia"/>
      <w:i/>
      <w:iCs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2023-11-18T10:05:00Z</dcterms:created>
  <dcterms:modified xsi:type="dcterms:W3CDTF">2023-11-19T10:21:00Z</dcterms:modified>
</cp:coreProperties>
</file>